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vertAnchor="page" w:horzAnchor="page" w:tblpX="1521" w:tblpY="511"/>
        <w:tblOverlap w:val="never"/>
        <w:tblW w:w="90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7637"/>
      </w:tblGrid>
      <w:tr w:rsidR="001A1C3F" w14:paraId="6E26E62B" w14:textId="77777777" w:rsidTr="3F855B99">
        <w:trPr>
          <w:trHeight w:val="300"/>
        </w:trPr>
        <w:tc>
          <w:tcPr>
            <w:tcW w:w="9072" w:type="dxa"/>
            <w:gridSpan w:val="2"/>
            <w:tcBorders>
              <w:bottom w:val="single" w:sz="4" w:space="0" w:color="auto"/>
            </w:tcBorders>
          </w:tcPr>
          <w:p w14:paraId="7C462E0E" w14:textId="77777777" w:rsidR="00062B42" w:rsidRDefault="00062B42" w:rsidP="00EE7EB5">
            <w:pPr>
              <w:ind w:left="141" w:hanging="142"/>
              <w:rPr>
                <w:b/>
                <w:bCs/>
                <w:sz w:val="32"/>
                <w:szCs w:val="32"/>
              </w:rPr>
            </w:pPr>
          </w:p>
          <w:p w14:paraId="775E6A89" w14:textId="3961EC15" w:rsidR="001A1C3F" w:rsidRDefault="001A1C3F" w:rsidP="00EE7EB5">
            <w:pPr>
              <w:rPr>
                <w:b/>
                <w:bCs/>
                <w:sz w:val="32"/>
                <w:szCs w:val="32"/>
              </w:rPr>
            </w:pPr>
            <w:r w:rsidRPr="001A1C3F">
              <w:rPr>
                <w:b/>
                <w:bCs/>
                <w:sz w:val="32"/>
                <w:szCs w:val="32"/>
              </w:rPr>
              <w:t>Bijlage A6</w:t>
            </w:r>
            <w:r w:rsidR="009A6975">
              <w:rPr>
                <w:b/>
                <w:bCs/>
                <w:sz w:val="32"/>
                <w:szCs w:val="32"/>
              </w:rPr>
              <w:t xml:space="preserve">: </w:t>
            </w:r>
            <w:r w:rsidRPr="001A1C3F">
              <w:rPr>
                <w:b/>
                <w:bCs/>
                <w:sz w:val="32"/>
                <w:szCs w:val="32"/>
              </w:rPr>
              <w:t xml:space="preserve">Verklaring inschrijfformulier ambitieniveau </w:t>
            </w:r>
          </w:p>
          <w:p w14:paraId="268DAD83" w14:textId="09D97B5E" w:rsidR="001A1C3F" w:rsidRPr="001A1C3F" w:rsidRDefault="001A1C3F" w:rsidP="00EE7EB5">
            <w:pPr>
              <w:ind w:left="141" w:hanging="142"/>
              <w:rPr>
                <w:b/>
                <w:bCs/>
                <w:sz w:val="32"/>
                <w:szCs w:val="32"/>
              </w:rPr>
            </w:pPr>
            <w:r w:rsidRPr="001A1C3F">
              <w:rPr>
                <w:b/>
                <w:bCs/>
                <w:sz w:val="32"/>
                <w:szCs w:val="32"/>
              </w:rPr>
              <w:t xml:space="preserve">CO2-Prestatieladder </w:t>
            </w:r>
          </w:p>
          <w:p w14:paraId="309C1037" w14:textId="24463FD3" w:rsidR="001A1C3F" w:rsidRPr="00FE4E42" w:rsidRDefault="001A1C3F" w:rsidP="00EE7EB5">
            <w:pPr>
              <w:rPr>
                <w:sz w:val="32"/>
                <w:szCs w:val="32"/>
              </w:rPr>
            </w:pPr>
          </w:p>
        </w:tc>
      </w:tr>
      <w:tr w:rsidR="001A1C3F" w:rsidRPr="008C6AE6" w14:paraId="36CA8D07" w14:textId="77777777" w:rsidTr="3F855B99">
        <w:trPr>
          <w:trHeight w:val="30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812A" w14:textId="332B6303" w:rsidR="001A1C3F" w:rsidRPr="00643181" w:rsidRDefault="001A1C3F" w:rsidP="00EE7EB5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Betreft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EE3F" w14:textId="3A514F28" w:rsidR="001A1C3F" w:rsidRPr="008C6AE6" w:rsidRDefault="001A1C3F" w:rsidP="00EE7EB5">
            <w:pPr>
              <w:rPr>
                <w:noProof/>
              </w:rPr>
            </w:pPr>
            <w:r>
              <w:t xml:space="preserve"> AI 2025-0163 Aanbesteding Raamovereenkomst Tijdelijke huisvesting</w:t>
            </w:r>
          </w:p>
        </w:tc>
      </w:tr>
      <w:tr w:rsidR="001A1C3F" w:rsidRPr="008C6AE6" w14:paraId="440442FE" w14:textId="77777777" w:rsidTr="3F855B99">
        <w:trPr>
          <w:trHeight w:val="30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EFC7" w14:textId="77777777" w:rsidR="001A1C3F" w:rsidRPr="00643181" w:rsidRDefault="001A1C3F" w:rsidP="00EE7EB5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00643181">
              <w:rPr>
                <w:sz w:val="21"/>
                <w:szCs w:val="21"/>
              </w:rPr>
              <w:t>Datum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977C" w14:textId="75B810C3" w:rsidR="001A1C3F" w:rsidRPr="008C6AE6" w:rsidRDefault="001A1C3F" w:rsidP="00EE7EB5">
            <w:pPr>
              <w:tabs>
                <w:tab w:val="left" w:pos="1980"/>
              </w:tabs>
            </w:pPr>
            <w:r>
              <w:t>&lt;</w:t>
            </w:r>
            <w:r w:rsidRPr="14E3EE59">
              <w:rPr>
                <w:highlight w:val="yellow"/>
              </w:rPr>
              <w:t>invullen</w:t>
            </w:r>
            <w:r>
              <w:t>&gt;</w:t>
            </w:r>
          </w:p>
        </w:tc>
      </w:tr>
      <w:tr w:rsidR="001A1C3F" w:rsidRPr="008C6AE6" w14:paraId="4725FD6D" w14:textId="77777777" w:rsidTr="3F855B99">
        <w:trPr>
          <w:trHeight w:val="300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F3DB" w14:textId="40C02DB6" w:rsidR="001A1C3F" w:rsidRPr="00643181" w:rsidRDefault="001A1C3F" w:rsidP="00EE7EB5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  <w:r w:rsidRPr="34352D39">
              <w:rPr>
                <w:sz w:val="21"/>
                <w:szCs w:val="21"/>
              </w:rPr>
              <w:t>Perceel</w:t>
            </w:r>
          </w:p>
        </w:tc>
        <w:tc>
          <w:tcPr>
            <w:tcW w:w="7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E416" w14:textId="5462CA69" w:rsidR="001A1C3F" w:rsidRDefault="001A1C3F" w:rsidP="00EE7EB5">
            <w:pPr>
              <w:tabs>
                <w:tab w:val="left" w:pos="1980"/>
              </w:tabs>
            </w:pPr>
            <w:r>
              <w:t>&lt;</w:t>
            </w:r>
            <w:r w:rsidRPr="34352D39">
              <w:rPr>
                <w:highlight w:val="yellow"/>
              </w:rPr>
              <w:t>invullen</w:t>
            </w:r>
            <w:r>
              <w:t>&gt;</w:t>
            </w:r>
          </w:p>
        </w:tc>
      </w:tr>
      <w:tr w:rsidR="00610322" w:rsidRPr="008C6AE6" w14:paraId="7AA3CD80" w14:textId="77777777" w:rsidTr="3F855B99">
        <w:trPr>
          <w:trHeight w:val="300"/>
        </w:trPr>
        <w:tc>
          <w:tcPr>
            <w:tcW w:w="1435" w:type="dxa"/>
            <w:tcBorders>
              <w:top w:val="single" w:sz="4" w:space="0" w:color="auto"/>
            </w:tcBorders>
          </w:tcPr>
          <w:p w14:paraId="03AA8A29" w14:textId="77777777" w:rsidR="00610322" w:rsidRPr="34352D39" w:rsidRDefault="00610322" w:rsidP="00EE7EB5">
            <w:pPr>
              <w:pStyle w:val="kopjes"/>
              <w:framePr w:wrap="auto" w:vAnchor="margin" w:hAnchor="text" w:xAlign="left" w:yAlign="inline"/>
              <w:suppressOverlap w:val="0"/>
              <w:rPr>
                <w:sz w:val="21"/>
                <w:szCs w:val="21"/>
              </w:rPr>
            </w:pPr>
          </w:p>
        </w:tc>
        <w:tc>
          <w:tcPr>
            <w:tcW w:w="7637" w:type="dxa"/>
            <w:tcBorders>
              <w:top w:val="single" w:sz="4" w:space="0" w:color="auto"/>
            </w:tcBorders>
          </w:tcPr>
          <w:p w14:paraId="4082F2A7" w14:textId="77777777" w:rsidR="00610322" w:rsidRDefault="00610322" w:rsidP="00EE7EB5">
            <w:pPr>
              <w:tabs>
                <w:tab w:val="left" w:pos="1980"/>
              </w:tabs>
            </w:pPr>
          </w:p>
        </w:tc>
      </w:tr>
    </w:tbl>
    <w:p w14:paraId="5EA83274" w14:textId="5D4D0910" w:rsidR="00E20DD9" w:rsidRDefault="00F94114" w:rsidP="00210876">
      <w:pPr>
        <w:ind w:left="142"/>
      </w:pPr>
      <w:r>
        <w:t>O</w:t>
      </w:r>
      <w:r w:rsidR="00E20DD9">
        <w:t>ndergetekende</w:t>
      </w:r>
      <w:r w:rsidR="00E20DD9" w:rsidRPr="008C6AE6">
        <w:t>(s) verklaart (verklaren) zich bereid de uitvoering van de opdracht op een duurzame wijze ter hand te nemen en daarbij adequaat invulling te geven aan een CO2-reductie op:</w:t>
      </w:r>
    </w:p>
    <w:tbl>
      <w:tblPr>
        <w:tblStyle w:val="Tabelraster"/>
        <w:tblW w:w="9179" w:type="dxa"/>
        <w:tblLook w:val="04A0" w:firstRow="1" w:lastRow="0" w:firstColumn="1" w:lastColumn="0" w:noHBand="0" w:noVBand="1"/>
      </w:tblPr>
      <w:tblGrid>
        <w:gridCol w:w="9179"/>
      </w:tblGrid>
      <w:tr w:rsidR="009D64AB" w14:paraId="555B2F98" w14:textId="77777777" w:rsidTr="00210876">
        <w:trPr>
          <w:trHeight w:val="223"/>
        </w:trPr>
        <w:tc>
          <w:tcPr>
            <w:tcW w:w="9179" w:type="dxa"/>
          </w:tcPr>
          <w:p w14:paraId="0E43AD47" w14:textId="5A5DC642" w:rsidR="009D64AB" w:rsidRDefault="00F40630" w:rsidP="00210876">
            <w:sdt>
              <w:sdtPr>
                <w:id w:val="1783839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5;</w:t>
            </w:r>
          </w:p>
        </w:tc>
      </w:tr>
      <w:tr w:rsidR="009D64AB" w14:paraId="2911AB09" w14:textId="77777777" w:rsidTr="00210876">
        <w:trPr>
          <w:trHeight w:val="206"/>
        </w:trPr>
        <w:tc>
          <w:tcPr>
            <w:tcW w:w="9179" w:type="dxa"/>
          </w:tcPr>
          <w:p w14:paraId="263DB9E7" w14:textId="79C36219" w:rsidR="009D64AB" w:rsidRDefault="00F40630" w:rsidP="00210876">
            <w:sdt>
              <w:sdtPr>
                <w:id w:val="-748886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4;</w:t>
            </w:r>
          </w:p>
        </w:tc>
      </w:tr>
      <w:tr w:rsidR="009D64AB" w14:paraId="67AAE7B5" w14:textId="77777777" w:rsidTr="00210876">
        <w:trPr>
          <w:trHeight w:val="223"/>
        </w:trPr>
        <w:tc>
          <w:tcPr>
            <w:tcW w:w="9179" w:type="dxa"/>
          </w:tcPr>
          <w:p w14:paraId="25DB4320" w14:textId="32186C0B" w:rsidR="009D64AB" w:rsidRDefault="00F40630" w:rsidP="00210876">
            <w:sdt>
              <w:sdtPr>
                <w:id w:val="-910853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3</w:t>
            </w:r>
            <w:r w:rsidR="009D64AB">
              <w:t>;</w:t>
            </w:r>
          </w:p>
        </w:tc>
      </w:tr>
      <w:tr w:rsidR="009D64AB" w14:paraId="55110D98" w14:textId="77777777" w:rsidTr="00210876">
        <w:trPr>
          <w:trHeight w:val="209"/>
        </w:trPr>
        <w:tc>
          <w:tcPr>
            <w:tcW w:w="9179" w:type="dxa"/>
          </w:tcPr>
          <w:p w14:paraId="2287F6BA" w14:textId="3DBE53A9" w:rsidR="009D64AB" w:rsidRDefault="00F40630" w:rsidP="00210876">
            <w:sdt>
              <w:sdtPr>
                <w:id w:val="1974630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CO2-ambitieniveau </w:t>
            </w:r>
            <w:r w:rsidR="008A174E">
              <w:t>2;</w:t>
            </w:r>
          </w:p>
        </w:tc>
      </w:tr>
      <w:tr w:rsidR="009D64AB" w14:paraId="54D743A3" w14:textId="77777777" w:rsidTr="00210876">
        <w:trPr>
          <w:trHeight w:val="223"/>
        </w:trPr>
        <w:tc>
          <w:tcPr>
            <w:tcW w:w="9179" w:type="dxa"/>
          </w:tcPr>
          <w:p w14:paraId="0A4359C3" w14:textId="2ACFCF50" w:rsidR="009D64AB" w:rsidRDefault="00F40630" w:rsidP="00210876">
            <w:sdt>
              <w:sdtPr>
                <w:id w:val="1214465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8A174E">
              <w:t>CO2-ambitieniveau 1;</w:t>
            </w:r>
          </w:p>
        </w:tc>
      </w:tr>
      <w:tr w:rsidR="009D64AB" w14:paraId="09057516" w14:textId="77777777" w:rsidTr="00210876">
        <w:trPr>
          <w:trHeight w:val="223"/>
        </w:trPr>
        <w:tc>
          <w:tcPr>
            <w:tcW w:w="9179" w:type="dxa"/>
          </w:tcPr>
          <w:p w14:paraId="614AAE16" w14:textId="77777777" w:rsidR="009D64AB" w:rsidRDefault="00F40630" w:rsidP="00210876">
            <w:sdt>
              <w:sdtPr>
                <w:id w:val="108064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64A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D64AB">
              <w:t xml:space="preserve"> </w:t>
            </w:r>
            <w:r w:rsidR="009D64AB" w:rsidRPr="008C6AE6">
              <w:t>geen van de CO2-ambitieniveau’s</w:t>
            </w:r>
            <w:r w:rsidR="009D64AB">
              <w:t xml:space="preserve">. </w:t>
            </w:r>
          </w:p>
        </w:tc>
      </w:tr>
    </w:tbl>
    <w:p w14:paraId="39265A3D" w14:textId="0ED2BFD5" w:rsidR="00F94114" w:rsidRPr="00D93FCE" w:rsidRDefault="00210876" w:rsidP="00210876">
      <w:pPr>
        <w:rPr>
          <w:i/>
        </w:rPr>
      </w:pPr>
      <w:r>
        <w:rPr>
          <w:i/>
        </w:rPr>
        <w:t xml:space="preserve"> </w:t>
      </w:r>
      <w:r w:rsidR="00F94114" w:rsidRPr="008C6AE6">
        <w:rPr>
          <w:i/>
        </w:rPr>
        <w:t>(</w:t>
      </w:r>
      <w:r w:rsidR="00F94114">
        <w:rPr>
          <w:i/>
        </w:rPr>
        <w:t>A</w:t>
      </w:r>
      <w:r w:rsidR="00F94114" w:rsidRPr="008C6AE6">
        <w:rPr>
          <w:i/>
        </w:rPr>
        <w:t>ankruisen wat van toepassing is)</w:t>
      </w:r>
    </w:p>
    <w:p w14:paraId="4FE9D65E" w14:textId="77777777" w:rsidR="00E20DD9" w:rsidRDefault="00E20DD9" w:rsidP="00E20DD9"/>
    <w:p w14:paraId="58D1B45B" w14:textId="77777777" w:rsidR="00E20DD9" w:rsidRDefault="00E20DD9" w:rsidP="00E20DD9">
      <w:r>
        <w:t>Wijze van aantonen van het ambitieniveau:</w:t>
      </w:r>
    </w:p>
    <w:p w14:paraId="4A20EC79" w14:textId="77777777" w:rsidR="007373CB" w:rsidRPr="008C6AE6" w:rsidRDefault="00F40630" w:rsidP="007373CB">
      <w:sdt>
        <w:sdtPr>
          <w:id w:val="-43104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CO2-bewust certificaat</w:t>
      </w:r>
    </w:p>
    <w:p w14:paraId="6C1CC308" w14:textId="77777777" w:rsidR="007373CB" w:rsidRDefault="00F40630" w:rsidP="007373CB">
      <w:sdt>
        <w:sdtPr>
          <w:id w:val="-151475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3CB">
            <w:rPr>
              <w:rFonts w:ascii="MS Gothic" w:eastAsia="MS Gothic" w:hAnsi="MS Gothic" w:hint="eastAsia"/>
            </w:rPr>
            <w:t>☐</w:t>
          </w:r>
        </w:sdtContent>
      </w:sdt>
      <w:r w:rsidR="007373CB">
        <w:t xml:space="preserve"> CO2-projectverklaring (project specifiek)</w:t>
      </w:r>
    </w:p>
    <w:p w14:paraId="3E10EAC7" w14:textId="3E386E83" w:rsidR="00E20DD9" w:rsidRPr="001614F2" w:rsidRDefault="007373CB" w:rsidP="007373CB">
      <w:pPr>
        <w:rPr>
          <w:i/>
        </w:rPr>
      </w:pPr>
      <w:r w:rsidRPr="001614F2">
        <w:rPr>
          <w:i/>
        </w:rPr>
        <w:t xml:space="preserve"> </w:t>
      </w:r>
      <w:r w:rsidR="00E20DD9" w:rsidRPr="001614F2">
        <w:rPr>
          <w:i/>
        </w:rPr>
        <w:t>(</w:t>
      </w:r>
      <w:r w:rsidR="1B80ED0A" w:rsidRPr="0AEAC3FC">
        <w:rPr>
          <w:i/>
          <w:iCs/>
        </w:rPr>
        <w:t>Aankruisen</w:t>
      </w:r>
      <w:r w:rsidR="00E20DD9" w:rsidRPr="001614F2">
        <w:rPr>
          <w:i/>
        </w:rPr>
        <w:t xml:space="preserve"> wat van toepassing is)</w:t>
      </w:r>
    </w:p>
    <w:p w14:paraId="1E3AF37B" w14:textId="77777777" w:rsidR="00E20DD9" w:rsidRDefault="00E20DD9" w:rsidP="00E20DD9"/>
    <w:p w14:paraId="569B7EF6" w14:textId="57FD8A74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>
        <w:t xml:space="preserve">De controlerende certificerende instelling is </w:t>
      </w:r>
      <w:r w:rsidRPr="00B73F27">
        <w:rPr>
          <w:rFonts w:cs="WorkSans-Regular"/>
          <w:color w:val="000000" w:themeColor="text1"/>
        </w:rPr>
        <w:t>__________</w:t>
      </w:r>
      <w:r>
        <w:rPr>
          <w:rFonts w:cs="WorkSans-Regular"/>
          <w:color w:val="000000" w:themeColor="text1"/>
        </w:rPr>
        <w:t>_____________________</w:t>
      </w:r>
      <w:r w:rsidR="001A2232" w:rsidRPr="00B73F27">
        <w:rPr>
          <w:rFonts w:cs="WorkSans-Italic"/>
          <w:i/>
          <w:iCs/>
          <w:color w:val="000000" w:themeColor="text1"/>
        </w:rPr>
        <w:t xml:space="preserve"> (</w:t>
      </w:r>
      <w:r w:rsidRPr="00B73F27">
        <w:rPr>
          <w:rFonts w:cs="WorkSans-Italic"/>
          <w:i/>
          <w:iCs/>
          <w:color w:val="000000" w:themeColor="text1"/>
        </w:rPr>
        <w:t xml:space="preserve">naam </w:t>
      </w:r>
      <w:r w:rsidR="00754A34">
        <w:rPr>
          <w:rFonts w:cs="WorkSans-Italic"/>
          <w:i/>
          <w:iCs/>
          <w:color w:val="000000" w:themeColor="text1"/>
        </w:rPr>
        <w:t>instelling</w:t>
      </w:r>
      <w:r w:rsidRPr="00B73F27">
        <w:rPr>
          <w:rFonts w:cs="WorkSans-Italic"/>
          <w:i/>
          <w:iCs/>
          <w:color w:val="000000" w:themeColor="text1"/>
        </w:rPr>
        <w:t>)</w:t>
      </w:r>
    </w:p>
    <w:p w14:paraId="266295EF" w14:textId="77777777" w:rsidR="00E20DD9" w:rsidRDefault="00E20DD9" w:rsidP="00E20DD9"/>
    <w:p w14:paraId="2F1EC140" w14:textId="24F889A9" w:rsidR="00E20DD9" w:rsidRDefault="00E20DD9" w:rsidP="00E20DD9">
      <w:r>
        <w:t xml:space="preserve">Behorende bij de inschrijving </w:t>
      </w:r>
      <w:r w:rsidR="0037385C">
        <w:t>“</w:t>
      </w:r>
      <w:r w:rsidR="00CE612B">
        <w:t xml:space="preserve">AI 2025-0163 Aanbesteding Raamovereenkomst Tijdelijke </w:t>
      </w:r>
      <w:r w:rsidR="178803F2">
        <w:t>huisvesting“ van</w:t>
      </w:r>
      <w:r>
        <w:t xml:space="preserve"> de ondergetekende(n):</w:t>
      </w:r>
    </w:p>
    <w:p w14:paraId="49E87C68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76F9788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0B73F27">
        <w:rPr>
          <w:rFonts w:cs="WorkSans-Regular"/>
          <w:color w:val="000000" w:themeColor="text1"/>
        </w:rPr>
        <w:t>Aldus naar waarheid opgemaakt</w:t>
      </w:r>
    </w:p>
    <w:p w14:paraId="5B9279BC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D550A46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0B73F27">
        <w:rPr>
          <w:rFonts w:cs="WorkSans-Regular"/>
          <w:color w:val="000000" w:themeColor="text1"/>
        </w:rPr>
        <w:t xml:space="preserve">Op __________________________________________ </w:t>
      </w:r>
      <w:r w:rsidRPr="00B73F27">
        <w:rPr>
          <w:rFonts w:cs="WorkSans-Italic"/>
          <w:i/>
          <w:iCs/>
          <w:color w:val="000000" w:themeColor="text1"/>
        </w:rPr>
        <w:t>(datum)</w:t>
      </w:r>
    </w:p>
    <w:p w14:paraId="6277E54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2CA32045" w14:textId="13CD45BA" w:rsidR="00E20DD9" w:rsidRPr="00B73F27" w:rsidRDefault="49A6D058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AEAC3FC">
        <w:rPr>
          <w:rFonts w:cs="WorkSans-Regular"/>
          <w:color w:val="000000" w:themeColor="text1"/>
        </w:rPr>
        <w:t>Te</w:t>
      </w:r>
      <w:r w:rsidR="00E20DD9" w:rsidRPr="00B73F27">
        <w:rPr>
          <w:rFonts w:cs="WorkSans-Regular"/>
          <w:color w:val="000000" w:themeColor="text1"/>
        </w:rPr>
        <w:t xml:space="preserve"> ___________________________________________ </w:t>
      </w:r>
      <w:r w:rsidR="00E20DD9" w:rsidRPr="00B73F27">
        <w:rPr>
          <w:rFonts w:cs="WorkSans-Italic"/>
          <w:i/>
          <w:iCs/>
          <w:color w:val="000000" w:themeColor="text1"/>
        </w:rPr>
        <w:t>(plaats)</w:t>
      </w:r>
    </w:p>
    <w:p w14:paraId="0919C43F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3C8A5BCF" w14:textId="5181EACB" w:rsidR="00E20DD9" w:rsidRPr="00B73F27" w:rsidRDefault="0CEDABC4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AEAC3FC">
        <w:rPr>
          <w:rFonts w:cs="WorkSans-Regular"/>
          <w:color w:val="000000" w:themeColor="text1"/>
        </w:rPr>
        <w:t>Door</w:t>
      </w:r>
      <w:r w:rsidR="00E20DD9" w:rsidRPr="00B73F27">
        <w:rPr>
          <w:rFonts w:cs="WorkSans-Regular"/>
          <w:color w:val="000000" w:themeColor="text1"/>
        </w:rPr>
        <w:t xml:space="preserve"> _________________________________________</w:t>
      </w:r>
      <w:r w:rsidR="00E20DD9" w:rsidRPr="00B73F27">
        <w:rPr>
          <w:rFonts w:cs="WorkSans-Italic"/>
          <w:i/>
          <w:iCs/>
          <w:color w:val="000000" w:themeColor="text1"/>
        </w:rPr>
        <w:t>(naam en voorletters)</w:t>
      </w:r>
    </w:p>
    <w:p w14:paraId="22F0F383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0BA9DDE" w14:textId="17B904E7" w:rsidR="00E20DD9" w:rsidRPr="00B73F27" w:rsidRDefault="57BA3414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AEAC3FC">
        <w:rPr>
          <w:rFonts w:cs="WorkSans-Regular"/>
          <w:color w:val="000000" w:themeColor="text1"/>
        </w:rPr>
        <w:t>Als</w:t>
      </w:r>
      <w:r w:rsidR="00E20DD9" w:rsidRPr="00B73F27">
        <w:rPr>
          <w:rFonts w:cs="WorkSans-Regular"/>
          <w:color w:val="000000" w:themeColor="text1"/>
        </w:rPr>
        <w:t xml:space="preserve"> bestuurder van ______________________________</w:t>
      </w:r>
      <w:r w:rsidR="00E20DD9" w:rsidRPr="00B73F27">
        <w:rPr>
          <w:rFonts w:cs="WorkSans-Italic"/>
          <w:i/>
          <w:iCs/>
          <w:color w:val="000000" w:themeColor="text1"/>
        </w:rPr>
        <w:t>(naam bedrijf)</w:t>
      </w:r>
    </w:p>
    <w:p w14:paraId="624706BE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59DA9099" w14:textId="6ABF7980" w:rsidR="00E20DD9" w:rsidRPr="00B73F27" w:rsidRDefault="75E4384B" w:rsidP="00E20DD9">
      <w:pPr>
        <w:autoSpaceDE w:val="0"/>
        <w:autoSpaceDN w:val="0"/>
        <w:adjustRightInd w:val="0"/>
        <w:spacing w:line="240" w:lineRule="auto"/>
        <w:rPr>
          <w:rFonts w:cs="WorkSans-Italic"/>
          <w:i/>
          <w:iCs/>
          <w:color w:val="000000" w:themeColor="text1"/>
        </w:rPr>
      </w:pPr>
      <w:r w:rsidRPr="0AEAC3FC">
        <w:rPr>
          <w:rFonts w:cs="WorkSans-Regular"/>
          <w:color w:val="000000" w:themeColor="text1"/>
        </w:rPr>
        <w:t>Die</w:t>
      </w:r>
      <w:r w:rsidR="00E20DD9" w:rsidRPr="00B73F27">
        <w:rPr>
          <w:rFonts w:cs="WorkSans-Regular"/>
          <w:color w:val="000000" w:themeColor="text1"/>
        </w:rPr>
        <w:t xml:space="preserve"> __________________________________________</w:t>
      </w:r>
      <w:r w:rsidR="00E20DD9" w:rsidRPr="00B73F27">
        <w:rPr>
          <w:rFonts w:cs="WorkSans-Italic"/>
          <w:i/>
          <w:iCs/>
          <w:color w:val="000000" w:themeColor="text1"/>
        </w:rPr>
        <w:t>(naam bedrijf)</w:t>
      </w:r>
    </w:p>
    <w:p w14:paraId="30EA14CD" w14:textId="77777777" w:rsidR="00E20DD9" w:rsidRPr="00B73F27" w:rsidRDefault="00E20DD9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</w:p>
    <w:p w14:paraId="1F2CC06F" w14:textId="03A6BDEE" w:rsidR="00E20DD9" w:rsidRPr="00B73F27" w:rsidRDefault="18839C8E" w:rsidP="00E20DD9">
      <w:pPr>
        <w:autoSpaceDE w:val="0"/>
        <w:autoSpaceDN w:val="0"/>
        <w:adjustRightInd w:val="0"/>
        <w:spacing w:line="240" w:lineRule="auto"/>
        <w:rPr>
          <w:rFonts w:cs="WorkSans-Regular"/>
          <w:color w:val="000000" w:themeColor="text1"/>
        </w:rPr>
      </w:pPr>
      <w:r w:rsidRPr="0AEAC3FC">
        <w:rPr>
          <w:rFonts w:cs="WorkSans-Regular"/>
          <w:color w:val="000000" w:themeColor="text1"/>
        </w:rPr>
        <w:t>Ter</w:t>
      </w:r>
      <w:r w:rsidR="00E20DD9" w:rsidRPr="00B73F27">
        <w:rPr>
          <w:rFonts w:cs="WorkSans-Regular"/>
          <w:color w:val="000000" w:themeColor="text1"/>
        </w:rPr>
        <w:t xml:space="preserve"> zake van deze inschrijving rechtsgeldig vertegenwoordigt.</w:t>
      </w:r>
    </w:p>
    <w:p w14:paraId="12DF3280" w14:textId="77777777" w:rsidR="00E20DD9" w:rsidRPr="00B73F27" w:rsidRDefault="00E20DD9" w:rsidP="00E20DD9">
      <w:pPr>
        <w:suppressAutoHyphens/>
        <w:overflowPunct w:val="0"/>
        <w:autoSpaceDE w:val="0"/>
        <w:spacing w:line="270" w:lineRule="atLeast"/>
        <w:contextualSpacing/>
        <w:textAlignment w:val="baseline"/>
        <w:rPr>
          <w:rFonts w:cs="WorkSans-Italic"/>
          <w:i/>
          <w:iCs/>
          <w:color w:val="000000" w:themeColor="text1"/>
        </w:rPr>
      </w:pPr>
    </w:p>
    <w:p w14:paraId="17A1199E" w14:textId="77777777" w:rsidR="00E20DD9" w:rsidRDefault="00E20DD9" w:rsidP="00E20DD9">
      <w:r w:rsidRPr="00B73F27">
        <w:rPr>
          <w:rFonts w:cs="WorkSans-Italic"/>
          <w:i/>
          <w:iCs/>
          <w:color w:val="000000" w:themeColor="text1"/>
        </w:rPr>
        <w:t>____________________________________________(handtekening</w:t>
      </w:r>
      <w:r>
        <w:rPr>
          <w:rFonts w:cs="WorkSans-Italic"/>
          <w:i/>
          <w:iCs/>
          <w:color w:val="000000" w:themeColor="text1"/>
        </w:rPr>
        <w:t>)</w:t>
      </w:r>
    </w:p>
    <w:p w14:paraId="1A606FF5" w14:textId="77777777" w:rsidR="000B46D8" w:rsidRPr="004569C5" w:rsidRDefault="000B46D8" w:rsidP="00E20DD9">
      <w:pPr>
        <w:autoSpaceDE w:val="0"/>
        <w:autoSpaceDN w:val="0"/>
        <w:adjustRightInd w:val="0"/>
        <w:spacing w:line="240" w:lineRule="auto"/>
      </w:pPr>
    </w:p>
    <w:sectPr w:rsidR="000B46D8" w:rsidRPr="004569C5" w:rsidSect="00013BD6">
      <w:headerReference w:type="default" r:id="rId10"/>
      <w:footerReference w:type="defaul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4E39B" w14:textId="77777777" w:rsidR="00F40630" w:rsidRDefault="00F40630" w:rsidP="004569C5">
      <w:pPr>
        <w:spacing w:line="240" w:lineRule="auto"/>
      </w:pPr>
      <w:r>
        <w:separator/>
      </w:r>
    </w:p>
  </w:endnote>
  <w:endnote w:type="continuationSeparator" w:id="0">
    <w:p w14:paraId="4FB1A238" w14:textId="77777777" w:rsidR="00F40630" w:rsidRDefault="00F40630" w:rsidP="004569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orkSans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orkSan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0C4801B6" w14:paraId="5632BF17" w14:textId="77777777" w:rsidTr="0C4801B6">
      <w:trPr>
        <w:trHeight w:val="300"/>
      </w:trPr>
      <w:tc>
        <w:tcPr>
          <w:tcW w:w="2830" w:type="dxa"/>
        </w:tcPr>
        <w:p w14:paraId="7085610A" w14:textId="53F624EA" w:rsidR="0C4801B6" w:rsidRDefault="0C4801B6" w:rsidP="0C4801B6">
          <w:pPr>
            <w:pStyle w:val="Koptekst"/>
            <w:ind w:left="-115"/>
          </w:pPr>
        </w:p>
      </w:tc>
      <w:tc>
        <w:tcPr>
          <w:tcW w:w="2830" w:type="dxa"/>
        </w:tcPr>
        <w:p w14:paraId="698EAADC" w14:textId="45B287F7" w:rsidR="0C4801B6" w:rsidRDefault="0C4801B6" w:rsidP="0C4801B6">
          <w:pPr>
            <w:pStyle w:val="Koptekst"/>
            <w:jc w:val="center"/>
          </w:pPr>
        </w:p>
      </w:tc>
      <w:tc>
        <w:tcPr>
          <w:tcW w:w="2830" w:type="dxa"/>
        </w:tcPr>
        <w:p w14:paraId="2FB17081" w14:textId="650EF9C0" w:rsidR="0C4801B6" w:rsidRDefault="0C4801B6" w:rsidP="0C4801B6">
          <w:pPr>
            <w:pStyle w:val="Koptekst"/>
            <w:ind w:right="-115"/>
            <w:jc w:val="right"/>
          </w:pPr>
        </w:p>
      </w:tc>
    </w:tr>
  </w:tbl>
  <w:p w14:paraId="52EF4A0A" w14:textId="1FB23BFD" w:rsidR="0C4801B6" w:rsidRDefault="0C4801B6" w:rsidP="0C4801B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9D65B" w14:textId="77777777" w:rsidR="00F40630" w:rsidRDefault="00F40630" w:rsidP="004569C5">
      <w:pPr>
        <w:spacing w:line="240" w:lineRule="auto"/>
      </w:pPr>
      <w:r>
        <w:separator/>
      </w:r>
    </w:p>
  </w:footnote>
  <w:footnote w:type="continuationSeparator" w:id="0">
    <w:p w14:paraId="2736A0FB" w14:textId="77777777" w:rsidR="00F40630" w:rsidRDefault="00F40630" w:rsidP="004569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pPr w:leftFromText="142" w:rightFromText="142" w:vertAnchor="page" w:tblpY="625"/>
      <w:tblOverlap w:val="never"/>
      <w:tblW w:w="8505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2041"/>
    </w:tblGrid>
    <w:tr w:rsidR="00C06CF5" w14:paraId="15D60908" w14:textId="77777777" w:rsidTr="014671C3">
      <w:tc>
        <w:tcPr>
          <w:tcW w:w="6464" w:type="dxa"/>
        </w:tcPr>
        <w:p w14:paraId="6CFB105F" w14:textId="62712DD1" w:rsidR="00FE4E42" w:rsidRPr="00220940" w:rsidRDefault="014671C3" w:rsidP="00FE4E42">
          <w:pPr>
            <w:pStyle w:val="Koptekst"/>
            <w:rPr>
              <w:sz w:val="18"/>
              <w:szCs w:val="18"/>
            </w:rPr>
          </w:pPr>
          <w:r w:rsidRPr="014671C3">
            <w:rPr>
              <w:sz w:val="18"/>
              <w:szCs w:val="18"/>
            </w:rPr>
            <w:t>Gemeente Amsterdam</w:t>
          </w:r>
        </w:p>
        <w:p w14:paraId="76AFF2F0" w14:textId="7A82E360" w:rsidR="00FE4E42" w:rsidRPr="00220940" w:rsidRDefault="00885AFF" w:rsidP="00FE4E42">
          <w:pPr>
            <w:pStyle w:val="Koptekst"/>
            <w:rPr>
              <w:sz w:val="18"/>
              <w:szCs w:val="18"/>
            </w:rPr>
          </w:pPr>
          <w:r w:rsidRPr="00885AFF">
            <w:rPr>
              <w:sz w:val="18"/>
              <w:szCs w:val="18"/>
            </w:rPr>
            <w:t>AI 2025-0163</w:t>
          </w:r>
          <w:r>
            <w:rPr>
              <w:sz w:val="18"/>
              <w:szCs w:val="18"/>
            </w:rPr>
            <w:t xml:space="preserve"> </w:t>
          </w:r>
          <w:r w:rsidR="00CE612B">
            <w:rPr>
              <w:sz w:val="18"/>
              <w:szCs w:val="18"/>
            </w:rPr>
            <w:t xml:space="preserve">Aanbesteding </w:t>
          </w:r>
          <w:r w:rsidRPr="00885AFF">
            <w:rPr>
              <w:sz w:val="18"/>
              <w:szCs w:val="18"/>
            </w:rPr>
            <w:t xml:space="preserve">Raamovereenkomst Tijdelijke huisvesting </w:t>
          </w:r>
        </w:p>
        <w:p w14:paraId="58CFDBAA" w14:textId="1F474F1C" w:rsidR="00FE4E42" w:rsidRPr="00FE4E42" w:rsidRDefault="014671C3" w:rsidP="00FE4E42">
          <w:pPr>
            <w:pStyle w:val="Koptekst"/>
            <w:rPr>
              <w:sz w:val="18"/>
              <w:szCs w:val="18"/>
            </w:rPr>
          </w:pPr>
          <w:r w:rsidRPr="014671C3">
            <w:rPr>
              <w:sz w:val="18"/>
              <w:szCs w:val="18"/>
            </w:rPr>
            <w:t xml:space="preserve">Bijlage </w:t>
          </w:r>
          <w:r w:rsidR="00DB642A">
            <w:rPr>
              <w:sz w:val="18"/>
              <w:szCs w:val="18"/>
            </w:rPr>
            <w:t>A</w:t>
          </w:r>
          <w:r w:rsidR="00885AFF">
            <w:rPr>
              <w:sz w:val="18"/>
              <w:szCs w:val="18"/>
            </w:rPr>
            <w:t>6</w:t>
          </w:r>
          <w:r w:rsidRPr="014671C3">
            <w:rPr>
              <w:sz w:val="18"/>
              <w:szCs w:val="18"/>
            </w:rPr>
            <w:t xml:space="preserve"> Verklaring inschrijfformulier ambitieniveau CO2-prestatieladder</w:t>
          </w:r>
        </w:p>
      </w:tc>
      <w:tc>
        <w:tcPr>
          <w:tcW w:w="2041" w:type="dxa"/>
        </w:tcPr>
        <w:p w14:paraId="403D96FC" w14:textId="057CC926" w:rsidR="00C1471F" w:rsidRPr="00DB48D5" w:rsidRDefault="00C1471F">
          <w:pPr>
            <w:pStyle w:val="AdresRetouradresNaamgemeenteDatumKenmerkPaginaAfzenderentitelVersieendatum"/>
          </w:pPr>
        </w:p>
      </w:tc>
    </w:tr>
  </w:tbl>
  <w:p w14:paraId="4F253652" w14:textId="77777777" w:rsidR="00C1471F" w:rsidRDefault="00C1471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9B05A45"/>
    <w:multiLevelType w:val="hybridMultilevel"/>
    <w:tmpl w:val="90B4F17E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23ADE"/>
    <w:multiLevelType w:val="hybridMultilevel"/>
    <w:tmpl w:val="1EA03D66"/>
    <w:lvl w:ilvl="0" w:tplc="33B87B84">
      <w:start w:val="1"/>
      <w:numFmt w:val="bullet"/>
      <w:lvlText w:val=""/>
      <w:lvlJc w:val="left"/>
      <w:pPr>
        <w:ind w:left="1080" w:hanging="360"/>
      </w:pPr>
      <w:rPr>
        <w:rFonts w:ascii="Tahoma" w:hAnsi="Tahoma" w:hint="default"/>
      </w:rPr>
    </w:lvl>
    <w:lvl w:ilvl="1" w:tplc="FFFFFFFF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1D82456A"/>
    <w:multiLevelType w:val="hybridMultilevel"/>
    <w:tmpl w:val="1422BFAA"/>
    <w:lvl w:ilvl="0" w:tplc="04130003">
      <w:start w:val="1"/>
      <w:numFmt w:val="bullet"/>
      <w:lvlText w:val="o"/>
      <w:lvlJc w:val="left"/>
      <w:pPr>
        <w:ind w:left="84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0577337">
    <w:abstractNumId w:val="0"/>
  </w:num>
  <w:num w:numId="2" w16cid:durableId="785345162">
    <w:abstractNumId w:val="5"/>
  </w:num>
  <w:num w:numId="3" w16cid:durableId="1890072777">
    <w:abstractNumId w:val="9"/>
  </w:num>
  <w:num w:numId="4" w16cid:durableId="1000356384">
    <w:abstractNumId w:val="8"/>
  </w:num>
  <w:num w:numId="5" w16cid:durableId="197011267">
    <w:abstractNumId w:val="0"/>
  </w:num>
  <w:num w:numId="6" w16cid:durableId="2016303926">
    <w:abstractNumId w:val="4"/>
  </w:num>
  <w:num w:numId="7" w16cid:durableId="495196041">
    <w:abstractNumId w:val="7"/>
  </w:num>
  <w:num w:numId="8" w16cid:durableId="1108545658">
    <w:abstractNumId w:val="6"/>
  </w:num>
  <w:num w:numId="9" w16cid:durableId="245695822">
    <w:abstractNumId w:val="9"/>
  </w:num>
  <w:num w:numId="10" w16cid:durableId="1560746453">
    <w:abstractNumId w:val="8"/>
  </w:num>
  <w:num w:numId="11" w16cid:durableId="1263026591">
    <w:abstractNumId w:val="8"/>
  </w:num>
  <w:num w:numId="12" w16cid:durableId="1340886908">
    <w:abstractNumId w:val="8"/>
  </w:num>
  <w:num w:numId="13" w16cid:durableId="1134757228">
    <w:abstractNumId w:val="8"/>
  </w:num>
  <w:num w:numId="14" w16cid:durableId="1352148561">
    <w:abstractNumId w:val="8"/>
  </w:num>
  <w:num w:numId="15" w16cid:durableId="1616909552">
    <w:abstractNumId w:val="8"/>
  </w:num>
  <w:num w:numId="16" w16cid:durableId="1331788514">
    <w:abstractNumId w:val="8"/>
  </w:num>
  <w:num w:numId="17" w16cid:durableId="1493256852">
    <w:abstractNumId w:val="8"/>
  </w:num>
  <w:num w:numId="18" w16cid:durableId="1758744521">
    <w:abstractNumId w:val="8"/>
  </w:num>
  <w:num w:numId="19" w16cid:durableId="1954749691">
    <w:abstractNumId w:val="6"/>
  </w:num>
  <w:num w:numId="20" w16cid:durableId="936668624">
    <w:abstractNumId w:val="9"/>
  </w:num>
  <w:num w:numId="21" w16cid:durableId="575364086">
    <w:abstractNumId w:val="0"/>
  </w:num>
  <w:num w:numId="22" w16cid:durableId="1524317561">
    <w:abstractNumId w:val="4"/>
  </w:num>
  <w:num w:numId="23" w16cid:durableId="1665166548">
    <w:abstractNumId w:val="7"/>
  </w:num>
  <w:num w:numId="24" w16cid:durableId="1254705294">
    <w:abstractNumId w:val="0"/>
  </w:num>
  <w:num w:numId="25" w16cid:durableId="1326397337">
    <w:abstractNumId w:val="0"/>
  </w:num>
  <w:num w:numId="26" w16cid:durableId="1959681461">
    <w:abstractNumId w:val="0"/>
  </w:num>
  <w:num w:numId="27" w16cid:durableId="201482818">
    <w:abstractNumId w:val="3"/>
  </w:num>
  <w:num w:numId="28" w16cid:durableId="210533299">
    <w:abstractNumId w:val="1"/>
  </w:num>
  <w:num w:numId="29" w16cid:durableId="1617636557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C5"/>
    <w:rsid w:val="00013BD6"/>
    <w:rsid w:val="0002049E"/>
    <w:rsid w:val="000238B5"/>
    <w:rsid w:val="00025806"/>
    <w:rsid w:val="000565B1"/>
    <w:rsid w:val="00062B42"/>
    <w:rsid w:val="000813A1"/>
    <w:rsid w:val="000B46D8"/>
    <w:rsid w:val="00106E7F"/>
    <w:rsid w:val="00150819"/>
    <w:rsid w:val="00165E8D"/>
    <w:rsid w:val="00177A29"/>
    <w:rsid w:val="001A1C3F"/>
    <w:rsid w:val="001A2232"/>
    <w:rsid w:val="001B35A9"/>
    <w:rsid w:val="001D7B8A"/>
    <w:rsid w:val="001E01E0"/>
    <w:rsid w:val="002077D0"/>
    <w:rsid w:val="00210876"/>
    <w:rsid w:val="00215E4B"/>
    <w:rsid w:val="00233657"/>
    <w:rsid w:val="00242716"/>
    <w:rsid w:val="00252D99"/>
    <w:rsid w:val="00260E91"/>
    <w:rsid w:val="00271B84"/>
    <w:rsid w:val="00277134"/>
    <w:rsid w:val="002B5524"/>
    <w:rsid w:val="002D4916"/>
    <w:rsid w:val="002F5675"/>
    <w:rsid w:val="003143F6"/>
    <w:rsid w:val="0032275A"/>
    <w:rsid w:val="00326BB7"/>
    <w:rsid w:val="003415B4"/>
    <w:rsid w:val="0037385C"/>
    <w:rsid w:val="00387F80"/>
    <w:rsid w:val="003935D8"/>
    <w:rsid w:val="003959CB"/>
    <w:rsid w:val="003B3222"/>
    <w:rsid w:val="003B4D8A"/>
    <w:rsid w:val="003C71F1"/>
    <w:rsid w:val="003D7902"/>
    <w:rsid w:val="003E194C"/>
    <w:rsid w:val="0041023A"/>
    <w:rsid w:val="00424DED"/>
    <w:rsid w:val="004569C5"/>
    <w:rsid w:val="00482A4F"/>
    <w:rsid w:val="004C07E3"/>
    <w:rsid w:val="005054D5"/>
    <w:rsid w:val="00527398"/>
    <w:rsid w:val="005357F9"/>
    <w:rsid w:val="00537CF3"/>
    <w:rsid w:val="005749BA"/>
    <w:rsid w:val="0058342A"/>
    <w:rsid w:val="0058343E"/>
    <w:rsid w:val="005A7F89"/>
    <w:rsid w:val="005F2BA4"/>
    <w:rsid w:val="005F5926"/>
    <w:rsid w:val="0060690A"/>
    <w:rsid w:val="00610322"/>
    <w:rsid w:val="00632123"/>
    <w:rsid w:val="00660927"/>
    <w:rsid w:val="00681868"/>
    <w:rsid w:val="0068702F"/>
    <w:rsid w:val="006B709E"/>
    <w:rsid w:val="006C7446"/>
    <w:rsid w:val="006D10C6"/>
    <w:rsid w:val="006F0A9C"/>
    <w:rsid w:val="006F40FE"/>
    <w:rsid w:val="00716449"/>
    <w:rsid w:val="00716532"/>
    <w:rsid w:val="007373CB"/>
    <w:rsid w:val="007474B3"/>
    <w:rsid w:val="00754A34"/>
    <w:rsid w:val="00756535"/>
    <w:rsid w:val="00762F7E"/>
    <w:rsid w:val="0076363A"/>
    <w:rsid w:val="007E1977"/>
    <w:rsid w:val="008104C5"/>
    <w:rsid w:val="0081355D"/>
    <w:rsid w:val="008264B6"/>
    <w:rsid w:val="00827E7E"/>
    <w:rsid w:val="00831266"/>
    <w:rsid w:val="00835854"/>
    <w:rsid w:val="008402D9"/>
    <w:rsid w:val="00855E18"/>
    <w:rsid w:val="00883311"/>
    <w:rsid w:val="00885AFF"/>
    <w:rsid w:val="00895F60"/>
    <w:rsid w:val="008A174E"/>
    <w:rsid w:val="008A78BD"/>
    <w:rsid w:val="008C05CA"/>
    <w:rsid w:val="008C2FB8"/>
    <w:rsid w:val="008D601C"/>
    <w:rsid w:val="008D6179"/>
    <w:rsid w:val="009175F9"/>
    <w:rsid w:val="00933CB7"/>
    <w:rsid w:val="00965EF0"/>
    <w:rsid w:val="009761CF"/>
    <w:rsid w:val="00985C49"/>
    <w:rsid w:val="00995F1F"/>
    <w:rsid w:val="0099622F"/>
    <w:rsid w:val="009A6975"/>
    <w:rsid w:val="009B0D92"/>
    <w:rsid w:val="009C08DF"/>
    <w:rsid w:val="009D64AB"/>
    <w:rsid w:val="009F1AA8"/>
    <w:rsid w:val="00A03098"/>
    <w:rsid w:val="00A35B02"/>
    <w:rsid w:val="00A3732E"/>
    <w:rsid w:val="00A53085"/>
    <w:rsid w:val="00A801EA"/>
    <w:rsid w:val="00A82ACB"/>
    <w:rsid w:val="00A86767"/>
    <w:rsid w:val="00A87C49"/>
    <w:rsid w:val="00A90526"/>
    <w:rsid w:val="00A921F5"/>
    <w:rsid w:val="00A94CC5"/>
    <w:rsid w:val="00AB7696"/>
    <w:rsid w:val="00AC515B"/>
    <w:rsid w:val="00AF661F"/>
    <w:rsid w:val="00B22842"/>
    <w:rsid w:val="00B353EF"/>
    <w:rsid w:val="00B47339"/>
    <w:rsid w:val="00B51F75"/>
    <w:rsid w:val="00B6339F"/>
    <w:rsid w:val="00B73F31"/>
    <w:rsid w:val="00BA192F"/>
    <w:rsid w:val="00BD0C39"/>
    <w:rsid w:val="00C06AC7"/>
    <w:rsid w:val="00C06CF5"/>
    <w:rsid w:val="00C07437"/>
    <w:rsid w:val="00C1471F"/>
    <w:rsid w:val="00C31B60"/>
    <w:rsid w:val="00C34E19"/>
    <w:rsid w:val="00C51224"/>
    <w:rsid w:val="00C62956"/>
    <w:rsid w:val="00C85A1B"/>
    <w:rsid w:val="00C96EEE"/>
    <w:rsid w:val="00CA1BAC"/>
    <w:rsid w:val="00CA6D3A"/>
    <w:rsid w:val="00CA7A97"/>
    <w:rsid w:val="00CB4EE8"/>
    <w:rsid w:val="00CB5431"/>
    <w:rsid w:val="00CC0479"/>
    <w:rsid w:val="00CD4C5D"/>
    <w:rsid w:val="00CE174B"/>
    <w:rsid w:val="00CE612B"/>
    <w:rsid w:val="00CF02AD"/>
    <w:rsid w:val="00D3144B"/>
    <w:rsid w:val="00D577A7"/>
    <w:rsid w:val="00D8510D"/>
    <w:rsid w:val="00D90B0B"/>
    <w:rsid w:val="00D94565"/>
    <w:rsid w:val="00DB642A"/>
    <w:rsid w:val="00DB74E1"/>
    <w:rsid w:val="00E05F1C"/>
    <w:rsid w:val="00E20DD9"/>
    <w:rsid w:val="00E61124"/>
    <w:rsid w:val="00E81423"/>
    <w:rsid w:val="00EB1492"/>
    <w:rsid w:val="00EB2B23"/>
    <w:rsid w:val="00EC5712"/>
    <w:rsid w:val="00EE5576"/>
    <w:rsid w:val="00EE7EB5"/>
    <w:rsid w:val="00EF3194"/>
    <w:rsid w:val="00F12F0D"/>
    <w:rsid w:val="00F15090"/>
    <w:rsid w:val="00F40630"/>
    <w:rsid w:val="00F42A15"/>
    <w:rsid w:val="00F531EE"/>
    <w:rsid w:val="00F73680"/>
    <w:rsid w:val="00F73DEB"/>
    <w:rsid w:val="00F94114"/>
    <w:rsid w:val="00FB742D"/>
    <w:rsid w:val="00FC412F"/>
    <w:rsid w:val="00FD579D"/>
    <w:rsid w:val="00FE2507"/>
    <w:rsid w:val="00FE4E42"/>
    <w:rsid w:val="00FF1E22"/>
    <w:rsid w:val="00FF3162"/>
    <w:rsid w:val="014671C3"/>
    <w:rsid w:val="0373C768"/>
    <w:rsid w:val="09CC1E2C"/>
    <w:rsid w:val="0AEAC3FC"/>
    <w:rsid w:val="0C4801B6"/>
    <w:rsid w:val="0CEDABC4"/>
    <w:rsid w:val="10E61097"/>
    <w:rsid w:val="14E3EE59"/>
    <w:rsid w:val="178803F2"/>
    <w:rsid w:val="18839C8E"/>
    <w:rsid w:val="1B80ED0A"/>
    <w:rsid w:val="26D02E4B"/>
    <w:rsid w:val="2B30EF5B"/>
    <w:rsid w:val="34352D39"/>
    <w:rsid w:val="36319EA3"/>
    <w:rsid w:val="3F855B99"/>
    <w:rsid w:val="447099E5"/>
    <w:rsid w:val="49A6D058"/>
    <w:rsid w:val="4B58C77A"/>
    <w:rsid w:val="4ED1F324"/>
    <w:rsid w:val="57BA3414"/>
    <w:rsid w:val="6A074069"/>
    <w:rsid w:val="6FB8DE7B"/>
    <w:rsid w:val="75E4384B"/>
    <w:rsid w:val="7A8AF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BFB94"/>
  <w15:chartTrackingRefBased/>
  <w15:docId w15:val="{D99D4839-5573-4B5B-B964-622145759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569C5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4569C5"/>
    <w:pPr>
      <w:spacing w:line="240" w:lineRule="auto"/>
    </w:pPr>
    <w:tblPr/>
  </w:style>
  <w:style w:type="paragraph" w:styleId="Lijstalinea">
    <w:name w:val="List Paragraph"/>
    <w:aliases w:val="Opsomblokjes en substreepjes,Lijst paragraaf"/>
    <w:basedOn w:val="Standaard"/>
    <w:link w:val="LijstalineaChar"/>
    <w:uiPriority w:val="99"/>
    <w:qFormat/>
    <w:rsid w:val="004569C5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569C5"/>
  </w:style>
  <w:style w:type="character" w:customStyle="1" w:styleId="LijstalineaChar">
    <w:name w:val="Lijstalinea Char"/>
    <w:aliases w:val="Opsomblokjes en substreepjes Char,Lijst paragraaf Char"/>
    <w:link w:val="Lijstalinea"/>
    <w:uiPriority w:val="99"/>
    <w:locked/>
    <w:rsid w:val="004569C5"/>
  </w:style>
  <w:style w:type="paragraph" w:customStyle="1" w:styleId="kopjes">
    <w:name w:val="kopjes"/>
    <w:basedOn w:val="Koptekst"/>
    <w:qFormat/>
    <w:rsid w:val="004569C5"/>
    <w:pPr>
      <w:framePr w:wrap="around" w:vAnchor="page" w:hAnchor="page" w:x="670" w:y="455"/>
      <w:tabs>
        <w:tab w:val="clear" w:pos="4513"/>
        <w:tab w:val="clear" w:pos="9026"/>
      </w:tabs>
      <w:spacing w:line="280" w:lineRule="atLeast"/>
      <w:suppressOverlap/>
    </w:pPr>
    <w:rPr>
      <w:rFonts w:eastAsia="Calibri"/>
      <w:sz w:val="17"/>
      <w:szCs w:val="17"/>
      <w:lang w:eastAsia="en-US"/>
    </w:rPr>
  </w:style>
  <w:style w:type="paragraph" w:styleId="Voettekst">
    <w:name w:val="footer"/>
    <w:basedOn w:val="Standaard"/>
    <w:link w:val="VoettekstChar"/>
    <w:unhideWhenUsed/>
    <w:rsid w:val="004569C5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4569C5"/>
  </w:style>
  <w:style w:type="character" w:styleId="Verwijzingopmerking">
    <w:name w:val="annotation reference"/>
    <w:basedOn w:val="Standaardalinea-lettertype"/>
    <w:semiHidden/>
    <w:unhideWhenUsed/>
    <w:rsid w:val="007E1977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7E197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7E197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E197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E1977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semiHidden/>
    <w:unhideWhenUsed/>
    <w:rsid w:val="007E197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7E197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E1977"/>
    <w:pPr>
      <w:autoSpaceDE w:val="0"/>
      <w:autoSpaceDN w:val="0"/>
      <w:adjustRightInd w:val="0"/>
      <w:spacing w:line="240" w:lineRule="auto"/>
    </w:pPr>
    <w:rPr>
      <w:rFonts w:cs="Corbe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985C49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83fee5-8d27-4994-9e47-f0c87a9bf82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7CEE7C9D6A4E4FBC301BE17F9226EE" ma:contentTypeVersion="9" ma:contentTypeDescription="Een nieuw document maken." ma:contentTypeScope="" ma:versionID="09e97d52eae4aba80f33d38da0f241df">
  <xsd:schema xmlns:xsd="http://www.w3.org/2001/XMLSchema" xmlns:xs="http://www.w3.org/2001/XMLSchema" xmlns:p="http://schemas.microsoft.com/office/2006/metadata/properties" xmlns:ns2="0683fee5-8d27-4994-9e47-f0c87a9bf823" targetNamespace="http://schemas.microsoft.com/office/2006/metadata/properties" ma:root="true" ma:fieldsID="59a59cb9de32fa1dedc60c25cbcbc1e5" ns2:_="">
    <xsd:import namespace="0683fee5-8d27-4994-9e47-f0c87a9bf8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83fee5-8d27-4994-9e47-f0c87a9bf8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1CBEE-23D9-4BFF-BAE7-45E611FA7F7F}">
  <ds:schemaRefs>
    <ds:schemaRef ds:uri="http://schemas.microsoft.com/office/2006/metadata/properties"/>
    <ds:schemaRef ds:uri="http://schemas.microsoft.com/office/infopath/2007/PartnerControls"/>
    <ds:schemaRef ds:uri="0683fee5-8d27-4994-9e47-f0c87a9bf823"/>
  </ds:schemaRefs>
</ds:datastoreItem>
</file>

<file path=customXml/itemProps2.xml><?xml version="1.0" encoding="utf-8"?>
<ds:datastoreItem xmlns:ds="http://schemas.openxmlformats.org/officeDocument/2006/customXml" ds:itemID="{EB59699E-F50C-4889-8D02-DF53476657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83fee5-8d27-4994-9e47-f0c87a9bf8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89F8B3-0B93-4866-AB75-83CABB6EAB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219</Words>
  <Characters>1207</Characters>
  <Application>Microsoft Office Word</Application>
  <DocSecurity>0</DocSecurity>
  <Lines>10</Lines>
  <Paragraphs>2</Paragraphs>
  <ScaleCrop>false</ScaleCrop>
  <Company>Gemeente Amsterdam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Vos, Annemiek</dc:creator>
  <cp:keywords/>
  <dc:description/>
  <cp:lastModifiedBy>Fon, Iet</cp:lastModifiedBy>
  <cp:revision>81</cp:revision>
  <cp:lastPrinted>2026-06-12T08:41:00Z</cp:lastPrinted>
  <dcterms:created xsi:type="dcterms:W3CDTF">2025-09-30T05:26:00Z</dcterms:created>
  <dcterms:modified xsi:type="dcterms:W3CDTF">2026-06-12T08:41:00Z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0x010100A37CEE7C9D6A4E4FBC301BE17F9226EE</vt:lpwstr>
  </property>
  <property fmtid="{D5CDD505-2E9C-101B-9397-08002B2CF9AE}" pid="3" name="MediaServiceImageTags">
    <vt:lpwstr/>
  </property>
</Properties>
</file>